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2CE33A" w14:textId="77777777" w:rsidR="00F73D8F" w:rsidRPr="000E60DD" w:rsidRDefault="00000000">
      <w:pPr>
        <w:jc w:val="center"/>
      </w:pPr>
      <w:r w:rsidRPr="000E60DD">
        <w:rPr>
          <w:rFonts w:eastAsia="Times New Roman" w:cs="Times New Roman"/>
          <w:b/>
          <w:sz w:val="24"/>
        </w:rPr>
        <w:t>PROTOKÓŁ PRZEKAZANIA DOKUMENTACJI, DANYCH ADMINISTRACYJNYCH I POTWIERDZENIA WARUNKÓW LICENCJI</w:t>
      </w:r>
    </w:p>
    <w:p w14:paraId="6515F565" w14:textId="7160862F" w:rsidR="00F73D8F" w:rsidRPr="000E60DD" w:rsidRDefault="00CC27C7">
      <w:pPr>
        <w:spacing w:after="80"/>
        <w:jc w:val="center"/>
      </w:pPr>
      <w:r>
        <w:rPr>
          <w:rFonts w:eastAsia="Times New Roman" w:cs="Times New Roman"/>
          <w:i/>
          <w:sz w:val="17"/>
        </w:rPr>
        <w:t>OPZ</w:t>
      </w:r>
      <w:r w:rsidRPr="000E60DD">
        <w:rPr>
          <w:rFonts w:eastAsia="Times New Roman" w:cs="Times New Roman"/>
          <w:i/>
          <w:sz w:val="17"/>
        </w:rPr>
        <w:t xml:space="preserve"> pkt 15.1–15.3</w:t>
      </w:r>
    </w:p>
    <w:p w14:paraId="16740EEB" w14:textId="77777777" w:rsidR="00F73D8F" w:rsidRPr="000E60DD" w:rsidRDefault="00000000">
      <w:pPr>
        <w:spacing w:after="120"/>
        <w:jc w:val="center"/>
      </w:pPr>
      <w:r w:rsidRPr="000E60DD">
        <w:rPr>
          <w:rFonts w:eastAsia="Times New Roman" w:cs="Times New Roman"/>
          <w:b/>
          <w:sz w:val="16"/>
        </w:rPr>
        <w:t>OPIS PRZEDMIOTU ZAMÓWIENIA (OPZ) – Centra Edukacji Bezpieczeństwa w Legnicy i Chojnowie</w:t>
      </w:r>
      <w:r w:rsidRPr="000E60DD">
        <w:rPr>
          <w:rFonts w:eastAsia="Times New Roman" w:cs="Times New Roman"/>
          <w:b/>
          <w:sz w:val="16"/>
        </w:rPr>
        <w:br/>
        <w:t>MT.2370.02.2026</w:t>
      </w:r>
      <w:r w:rsidRPr="000E60DD">
        <w:rPr>
          <w:rFonts w:eastAsia="Times New Roman" w:cs="Times New Roman"/>
          <w:b/>
          <w:sz w:val="16"/>
        </w:rPr>
        <w:br/>
        <w:t>Załącznik stanowi integralną część OPZ.</w:t>
      </w:r>
    </w:p>
    <w:p w14:paraId="7D6CFE12" w14:textId="77777777" w:rsidR="00F73D8F" w:rsidRPr="000E60DD" w:rsidRDefault="00000000">
      <w:r w:rsidRPr="000E60DD">
        <w:rPr>
          <w:rFonts w:eastAsia="Times New Roman" w:cs="Times New Roman"/>
          <w:b/>
        </w:rPr>
        <w:t xml:space="preserve">Wykonawca: </w:t>
      </w:r>
      <w:r w:rsidRPr="000E60DD">
        <w:rPr>
          <w:rFonts w:eastAsia="Times New Roman" w:cs="Times New Roman"/>
        </w:rPr>
        <w:t>...............................................................................................</w:t>
      </w:r>
    </w:p>
    <w:p w14:paraId="595BFB4A" w14:textId="77777777" w:rsidR="00F73D8F" w:rsidRPr="000E60DD" w:rsidRDefault="00000000">
      <w:r w:rsidRPr="000E60DD">
        <w:rPr>
          <w:rFonts w:eastAsia="Times New Roman" w:cs="Times New Roman"/>
          <w:b/>
        </w:rPr>
        <w:t xml:space="preserve">Data przekazania: </w:t>
      </w:r>
      <w:r w:rsidRPr="000E60DD">
        <w:rPr>
          <w:rFonts w:eastAsia="Times New Roman" w:cs="Times New Roman"/>
        </w:rPr>
        <w:t>...............................................................................................</w:t>
      </w:r>
    </w:p>
    <w:p w14:paraId="38C41E60" w14:textId="6A1BA96C" w:rsidR="00F73D8F" w:rsidRPr="000E60DD" w:rsidRDefault="00000000">
      <w:r w:rsidRPr="000E60DD">
        <w:rPr>
          <w:rFonts w:eastAsia="Times New Roman" w:cs="Times New Roman"/>
          <w:b/>
        </w:rPr>
        <w:t xml:space="preserve">Sposób / nośnik przekazania: </w:t>
      </w:r>
      <w:r w:rsidRPr="000E60DD">
        <w:rPr>
          <w:rFonts w:eastAsia="Times New Roman" w:cs="Times New Roman"/>
        </w:rPr>
        <w:t>.............................................................</w:t>
      </w:r>
      <w:r w:rsidR="003A2789">
        <w:rPr>
          <w:rFonts w:eastAsia="Times New Roman" w:cs="Times New Roman"/>
        </w:rPr>
        <w:t>.</w:t>
      </w:r>
      <w:r w:rsidRPr="000E60DD">
        <w:rPr>
          <w:rFonts w:eastAsia="Times New Roman" w:cs="Times New Roman"/>
        </w:rPr>
        <w:t>..................................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46"/>
        <w:gridCol w:w="3446"/>
        <w:gridCol w:w="1366"/>
        <w:gridCol w:w="2906"/>
        <w:gridCol w:w="1592"/>
      </w:tblGrid>
      <w:tr w:rsidR="00F73D8F" w:rsidRPr="000E60DD" w14:paraId="5067EE88" w14:textId="77777777">
        <w:trPr>
          <w:tblHeader/>
          <w:jc w:val="center"/>
        </w:trPr>
        <w:tc>
          <w:tcPr>
            <w:tcW w:w="567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6CE1035" w14:textId="77777777" w:rsidR="00F73D8F" w:rsidRPr="000E60DD" w:rsidRDefault="00000000">
            <w:pPr>
              <w:spacing w:after="0"/>
              <w:jc w:val="center"/>
            </w:pPr>
            <w:r w:rsidRPr="000E60DD">
              <w:rPr>
                <w:rFonts w:eastAsia="Times New Roman" w:cs="Times New Roman"/>
                <w:b/>
                <w:sz w:val="15"/>
              </w:rPr>
              <w:t>Lp.</w:t>
            </w:r>
          </w:p>
        </w:tc>
        <w:tc>
          <w:tcPr>
            <w:tcW w:w="3685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A509819" w14:textId="77777777" w:rsidR="00F73D8F" w:rsidRPr="000E60DD" w:rsidRDefault="00000000">
            <w:pPr>
              <w:spacing w:after="0"/>
              <w:jc w:val="center"/>
            </w:pPr>
            <w:r w:rsidRPr="000E60DD">
              <w:rPr>
                <w:rFonts w:eastAsia="Times New Roman" w:cs="Times New Roman"/>
                <w:b/>
                <w:sz w:val="15"/>
              </w:rPr>
              <w:t>Element</w:t>
            </w:r>
          </w:p>
        </w:tc>
        <w:tc>
          <w:tcPr>
            <w:tcW w:w="1417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0E7BE90" w14:textId="77777777" w:rsidR="00F73D8F" w:rsidRPr="000E60DD" w:rsidRDefault="00000000">
            <w:pPr>
              <w:spacing w:after="0"/>
              <w:jc w:val="center"/>
            </w:pPr>
            <w:r w:rsidRPr="000E60DD">
              <w:rPr>
                <w:rFonts w:eastAsia="Times New Roman" w:cs="Times New Roman"/>
                <w:b/>
                <w:sz w:val="15"/>
              </w:rPr>
              <w:t>Przekazano TAK/NIE</w:t>
            </w:r>
          </w:p>
        </w:tc>
        <w:tc>
          <w:tcPr>
            <w:tcW w:w="3118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5867F18" w14:textId="77777777" w:rsidR="00F73D8F" w:rsidRPr="000E60DD" w:rsidRDefault="00000000">
            <w:pPr>
              <w:spacing w:after="0"/>
              <w:jc w:val="center"/>
            </w:pPr>
            <w:r w:rsidRPr="000E60DD">
              <w:rPr>
                <w:rFonts w:eastAsia="Times New Roman" w:cs="Times New Roman"/>
                <w:b/>
                <w:sz w:val="15"/>
              </w:rPr>
              <w:t>Nazwa pliku / dokumentu / nośnika</w:t>
            </w:r>
          </w:p>
        </w:tc>
        <w:tc>
          <w:tcPr>
            <w:tcW w:w="1701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3C67AF5" w14:textId="77777777" w:rsidR="00F73D8F" w:rsidRPr="000E60DD" w:rsidRDefault="00000000">
            <w:pPr>
              <w:spacing w:after="0"/>
              <w:jc w:val="center"/>
            </w:pPr>
            <w:r w:rsidRPr="000E60DD">
              <w:rPr>
                <w:rFonts w:eastAsia="Times New Roman" w:cs="Times New Roman"/>
                <w:b/>
                <w:sz w:val="15"/>
              </w:rPr>
              <w:t>Uwagi</w:t>
            </w:r>
          </w:p>
        </w:tc>
      </w:tr>
      <w:tr w:rsidR="00F73D8F" w:rsidRPr="000E60DD" w14:paraId="6924C76F" w14:textId="77777777">
        <w:trPr>
          <w:jc w:val="center"/>
        </w:trPr>
        <w:tc>
          <w:tcPr>
            <w:tcW w:w="56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E36B5F7" w14:textId="77777777" w:rsidR="00F73D8F" w:rsidRPr="000E60DD" w:rsidRDefault="00000000">
            <w:pPr>
              <w:spacing w:after="0"/>
            </w:pPr>
            <w:r w:rsidRPr="000E60DD">
              <w:rPr>
                <w:rFonts w:eastAsia="Times New Roman" w:cs="Times New Roman"/>
                <w:sz w:val="15"/>
              </w:rPr>
              <w:t>1</w:t>
            </w:r>
          </w:p>
        </w:tc>
        <w:tc>
          <w:tcPr>
            <w:tcW w:w="368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3EFA769" w14:textId="77777777" w:rsidR="00F73D8F" w:rsidRPr="000E60DD" w:rsidRDefault="00000000">
            <w:pPr>
              <w:spacing w:after="0"/>
            </w:pPr>
            <w:r w:rsidRPr="000E60DD">
              <w:rPr>
                <w:rFonts w:eastAsia="Times New Roman" w:cs="Times New Roman"/>
                <w:sz w:val="15"/>
              </w:rPr>
              <w:t>Dokumentacja powykonawcza</w:t>
            </w:r>
          </w:p>
        </w:tc>
        <w:tc>
          <w:tcPr>
            <w:tcW w:w="141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BF64974" w14:textId="77777777" w:rsidR="00F73D8F" w:rsidRPr="000E60DD" w:rsidRDefault="00F73D8F">
            <w:pPr>
              <w:spacing w:after="0"/>
            </w:pPr>
          </w:p>
        </w:tc>
        <w:tc>
          <w:tcPr>
            <w:tcW w:w="311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26CA69B" w14:textId="77777777" w:rsidR="00F73D8F" w:rsidRPr="000E60DD" w:rsidRDefault="00F73D8F">
            <w:pPr>
              <w:spacing w:after="0"/>
            </w:pPr>
          </w:p>
        </w:tc>
        <w:tc>
          <w:tcPr>
            <w:tcW w:w="170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D405C61" w14:textId="77777777" w:rsidR="00F73D8F" w:rsidRPr="000E60DD" w:rsidRDefault="00F73D8F">
            <w:pPr>
              <w:spacing w:after="0"/>
            </w:pPr>
          </w:p>
        </w:tc>
      </w:tr>
      <w:tr w:rsidR="00F73D8F" w:rsidRPr="000E60DD" w14:paraId="53CDD164" w14:textId="77777777">
        <w:trPr>
          <w:jc w:val="center"/>
        </w:trPr>
        <w:tc>
          <w:tcPr>
            <w:tcW w:w="56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303D121" w14:textId="77777777" w:rsidR="00F73D8F" w:rsidRPr="000E60DD" w:rsidRDefault="00000000">
            <w:pPr>
              <w:spacing w:after="0"/>
            </w:pPr>
            <w:r w:rsidRPr="000E60DD">
              <w:rPr>
                <w:rFonts w:eastAsia="Times New Roman" w:cs="Times New Roman"/>
                <w:sz w:val="15"/>
              </w:rPr>
              <w:t>2</w:t>
            </w:r>
          </w:p>
        </w:tc>
        <w:tc>
          <w:tcPr>
            <w:tcW w:w="368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47AB6BC" w14:textId="77777777" w:rsidR="00F73D8F" w:rsidRPr="000E60DD" w:rsidRDefault="00000000">
            <w:pPr>
              <w:spacing w:after="0"/>
            </w:pPr>
            <w:r w:rsidRPr="000E60DD">
              <w:rPr>
                <w:rFonts w:eastAsia="Times New Roman" w:cs="Times New Roman"/>
                <w:sz w:val="15"/>
              </w:rPr>
              <w:t>Rzuty i schematy</w:t>
            </w:r>
          </w:p>
        </w:tc>
        <w:tc>
          <w:tcPr>
            <w:tcW w:w="141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2C0F24E" w14:textId="77777777" w:rsidR="00F73D8F" w:rsidRPr="000E60DD" w:rsidRDefault="00F73D8F">
            <w:pPr>
              <w:spacing w:after="0"/>
            </w:pPr>
          </w:p>
        </w:tc>
        <w:tc>
          <w:tcPr>
            <w:tcW w:w="311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F1C9A63" w14:textId="77777777" w:rsidR="00F73D8F" w:rsidRPr="000E60DD" w:rsidRDefault="00F73D8F">
            <w:pPr>
              <w:spacing w:after="0"/>
            </w:pPr>
          </w:p>
        </w:tc>
        <w:tc>
          <w:tcPr>
            <w:tcW w:w="170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75BB224" w14:textId="77777777" w:rsidR="00F73D8F" w:rsidRPr="000E60DD" w:rsidRDefault="00F73D8F">
            <w:pPr>
              <w:spacing w:after="0"/>
            </w:pPr>
          </w:p>
        </w:tc>
      </w:tr>
      <w:tr w:rsidR="00F73D8F" w:rsidRPr="000E60DD" w14:paraId="76D106B1" w14:textId="77777777">
        <w:trPr>
          <w:jc w:val="center"/>
        </w:trPr>
        <w:tc>
          <w:tcPr>
            <w:tcW w:w="56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9E6B9A7" w14:textId="77777777" w:rsidR="00F73D8F" w:rsidRPr="000E60DD" w:rsidRDefault="00000000">
            <w:pPr>
              <w:spacing w:after="0"/>
            </w:pPr>
            <w:r w:rsidRPr="000E60DD">
              <w:rPr>
                <w:rFonts w:eastAsia="Times New Roman" w:cs="Times New Roman"/>
                <w:sz w:val="15"/>
              </w:rPr>
              <w:t>3</w:t>
            </w:r>
          </w:p>
        </w:tc>
        <w:tc>
          <w:tcPr>
            <w:tcW w:w="368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36D0AB8" w14:textId="77777777" w:rsidR="00F73D8F" w:rsidRPr="000E60DD" w:rsidRDefault="00000000">
            <w:pPr>
              <w:spacing w:after="0"/>
            </w:pPr>
            <w:r w:rsidRPr="000E60DD">
              <w:rPr>
                <w:rFonts w:eastAsia="Times New Roman" w:cs="Times New Roman"/>
                <w:sz w:val="15"/>
              </w:rPr>
              <w:t>Wykaz urządzeń z numerami seryjnymi</w:t>
            </w:r>
          </w:p>
        </w:tc>
        <w:tc>
          <w:tcPr>
            <w:tcW w:w="141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9410085" w14:textId="77777777" w:rsidR="00F73D8F" w:rsidRPr="000E60DD" w:rsidRDefault="00F73D8F">
            <w:pPr>
              <w:spacing w:after="0"/>
            </w:pPr>
          </w:p>
        </w:tc>
        <w:tc>
          <w:tcPr>
            <w:tcW w:w="311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DBDD9B0" w14:textId="77777777" w:rsidR="00F73D8F" w:rsidRPr="000E60DD" w:rsidRDefault="00F73D8F">
            <w:pPr>
              <w:spacing w:after="0"/>
            </w:pPr>
          </w:p>
        </w:tc>
        <w:tc>
          <w:tcPr>
            <w:tcW w:w="170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75519F1" w14:textId="77777777" w:rsidR="00F73D8F" w:rsidRPr="000E60DD" w:rsidRDefault="00F73D8F">
            <w:pPr>
              <w:spacing w:after="0"/>
            </w:pPr>
          </w:p>
        </w:tc>
      </w:tr>
      <w:tr w:rsidR="00F73D8F" w:rsidRPr="000E60DD" w14:paraId="1FE7F4CB" w14:textId="77777777">
        <w:trPr>
          <w:jc w:val="center"/>
        </w:trPr>
        <w:tc>
          <w:tcPr>
            <w:tcW w:w="56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BFAB3D4" w14:textId="77777777" w:rsidR="00F73D8F" w:rsidRPr="000E60DD" w:rsidRDefault="00000000">
            <w:pPr>
              <w:spacing w:after="0"/>
            </w:pPr>
            <w:r w:rsidRPr="000E60DD">
              <w:rPr>
                <w:rFonts w:eastAsia="Times New Roman" w:cs="Times New Roman"/>
                <w:sz w:val="15"/>
              </w:rPr>
              <w:t>4</w:t>
            </w:r>
          </w:p>
        </w:tc>
        <w:tc>
          <w:tcPr>
            <w:tcW w:w="368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BD1ABD9" w14:textId="77777777" w:rsidR="00F73D8F" w:rsidRPr="000E60DD" w:rsidRDefault="00000000">
            <w:pPr>
              <w:spacing w:after="0"/>
            </w:pPr>
            <w:r w:rsidRPr="000E60DD">
              <w:rPr>
                <w:rFonts w:eastAsia="Times New Roman" w:cs="Times New Roman"/>
                <w:sz w:val="15"/>
              </w:rPr>
              <w:t>Karty techniczne, deklaracje i dokumenty wymagane dla zastosowanych wyrobów / urządzeń</w:t>
            </w:r>
          </w:p>
        </w:tc>
        <w:tc>
          <w:tcPr>
            <w:tcW w:w="141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5BA89E2" w14:textId="77777777" w:rsidR="00F73D8F" w:rsidRPr="000E60DD" w:rsidRDefault="00F73D8F">
            <w:pPr>
              <w:spacing w:after="0"/>
            </w:pPr>
          </w:p>
        </w:tc>
        <w:tc>
          <w:tcPr>
            <w:tcW w:w="311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0488C3A" w14:textId="77777777" w:rsidR="00F73D8F" w:rsidRPr="000E60DD" w:rsidRDefault="00F73D8F">
            <w:pPr>
              <w:spacing w:after="0"/>
            </w:pPr>
          </w:p>
        </w:tc>
        <w:tc>
          <w:tcPr>
            <w:tcW w:w="170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A3860D7" w14:textId="77777777" w:rsidR="00F73D8F" w:rsidRPr="000E60DD" w:rsidRDefault="00F73D8F">
            <w:pPr>
              <w:spacing w:after="0"/>
            </w:pPr>
          </w:p>
        </w:tc>
      </w:tr>
      <w:tr w:rsidR="00F73D8F" w:rsidRPr="000E60DD" w14:paraId="0DDCCEC0" w14:textId="77777777">
        <w:trPr>
          <w:jc w:val="center"/>
        </w:trPr>
        <w:tc>
          <w:tcPr>
            <w:tcW w:w="56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0A6DDAC" w14:textId="77777777" w:rsidR="00F73D8F" w:rsidRPr="000E60DD" w:rsidRDefault="00000000">
            <w:pPr>
              <w:spacing w:after="0"/>
            </w:pPr>
            <w:r w:rsidRPr="000E60DD">
              <w:rPr>
                <w:rFonts w:eastAsia="Times New Roman" w:cs="Times New Roman"/>
                <w:sz w:val="15"/>
              </w:rPr>
              <w:t>5</w:t>
            </w:r>
          </w:p>
        </w:tc>
        <w:tc>
          <w:tcPr>
            <w:tcW w:w="368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C92E5BA" w14:textId="77777777" w:rsidR="00F73D8F" w:rsidRPr="000E60DD" w:rsidRDefault="00000000">
            <w:pPr>
              <w:spacing w:after="0"/>
            </w:pPr>
            <w:r w:rsidRPr="000E60DD">
              <w:rPr>
                <w:rFonts w:eastAsia="Times New Roman" w:cs="Times New Roman"/>
                <w:sz w:val="15"/>
              </w:rPr>
              <w:t>Protokoły pomiarowe, badań i prób</w:t>
            </w:r>
          </w:p>
        </w:tc>
        <w:tc>
          <w:tcPr>
            <w:tcW w:w="141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A83ED08" w14:textId="77777777" w:rsidR="00F73D8F" w:rsidRPr="000E60DD" w:rsidRDefault="00F73D8F">
            <w:pPr>
              <w:spacing w:after="0"/>
            </w:pPr>
          </w:p>
        </w:tc>
        <w:tc>
          <w:tcPr>
            <w:tcW w:w="311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2292B4A" w14:textId="77777777" w:rsidR="00F73D8F" w:rsidRPr="000E60DD" w:rsidRDefault="00F73D8F">
            <w:pPr>
              <w:spacing w:after="0"/>
            </w:pPr>
          </w:p>
        </w:tc>
        <w:tc>
          <w:tcPr>
            <w:tcW w:w="170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06E987D" w14:textId="77777777" w:rsidR="00F73D8F" w:rsidRPr="000E60DD" w:rsidRDefault="00F73D8F">
            <w:pPr>
              <w:spacing w:after="0"/>
            </w:pPr>
          </w:p>
        </w:tc>
      </w:tr>
      <w:tr w:rsidR="00F73D8F" w:rsidRPr="000E60DD" w14:paraId="305266CA" w14:textId="77777777">
        <w:trPr>
          <w:jc w:val="center"/>
        </w:trPr>
        <w:tc>
          <w:tcPr>
            <w:tcW w:w="56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AF45F55" w14:textId="77777777" w:rsidR="00F73D8F" w:rsidRPr="000E60DD" w:rsidRDefault="00000000">
            <w:pPr>
              <w:spacing w:after="0"/>
            </w:pPr>
            <w:r w:rsidRPr="000E60DD">
              <w:rPr>
                <w:rFonts w:eastAsia="Times New Roman" w:cs="Times New Roman"/>
                <w:sz w:val="15"/>
              </w:rPr>
              <w:t>6</w:t>
            </w:r>
          </w:p>
        </w:tc>
        <w:tc>
          <w:tcPr>
            <w:tcW w:w="368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BFA39F0" w14:textId="77777777" w:rsidR="00F73D8F" w:rsidRPr="000E60DD" w:rsidRDefault="00000000">
            <w:pPr>
              <w:spacing w:after="0"/>
            </w:pPr>
            <w:r w:rsidRPr="000E60DD">
              <w:rPr>
                <w:rFonts w:eastAsia="Times New Roman" w:cs="Times New Roman"/>
                <w:sz w:val="15"/>
              </w:rPr>
              <w:t>Instrukcje w języku polskim</w:t>
            </w:r>
          </w:p>
        </w:tc>
        <w:tc>
          <w:tcPr>
            <w:tcW w:w="141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98D81FC" w14:textId="77777777" w:rsidR="00F73D8F" w:rsidRPr="000E60DD" w:rsidRDefault="00F73D8F">
            <w:pPr>
              <w:spacing w:after="0"/>
            </w:pPr>
          </w:p>
        </w:tc>
        <w:tc>
          <w:tcPr>
            <w:tcW w:w="311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4C05334" w14:textId="77777777" w:rsidR="00F73D8F" w:rsidRPr="000E60DD" w:rsidRDefault="00F73D8F">
            <w:pPr>
              <w:spacing w:after="0"/>
            </w:pPr>
          </w:p>
        </w:tc>
        <w:tc>
          <w:tcPr>
            <w:tcW w:w="170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1449D46" w14:textId="77777777" w:rsidR="00F73D8F" w:rsidRPr="000E60DD" w:rsidRDefault="00F73D8F">
            <w:pPr>
              <w:spacing w:after="0"/>
            </w:pPr>
          </w:p>
        </w:tc>
      </w:tr>
      <w:tr w:rsidR="00F73D8F" w:rsidRPr="000E60DD" w14:paraId="25FCCC6C" w14:textId="77777777">
        <w:trPr>
          <w:jc w:val="center"/>
        </w:trPr>
        <w:tc>
          <w:tcPr>
            <w:tcW w:w="56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43E1D7C" w14:textId="77777777" w:rsidR="00F73D8F" w:rsidRPr="000E60DD" w:rsidRDefault="00000000">
            <w:pPr>
              <w:spacing w:after="0"/>
            </w:pPr>
            <w:r w:rsidRPr="000E60DD">
              <w:rPr>
                <w:rFonts w:eastAsia="Times New Roman" w:cs="Times New Roman"/>
                <w:sz w:val="15"/>
              </w:rPr>
              <w:t>7</w:t>
            </w:r>
          </w:p>
        </w:tc>
        <w:tc>
          <w:tcPr>
            <w:tcW w:w="368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DFE108A" w14:textId="77777777" w:rsidR="00F73D8F" w:rsidRPr="000E60DD" w:rsidRDefault="00000000">
            <w:pPr>
              <w:spacing w:after="0"/>
            </w:pPr>
            <w:r w:rsidRPr="000E60DD">
              <w:rPr>
                <w:rFonts w:eastAsia="Times New Roman" w:cs="Times New Roman"/>
                <w:sz w:val="15"/>
              </w:rPr>
              <w:t>Dane administratora / dane dostępowe wymagane do bieżącej obsługi systemu</w:t>
            </w:r>
          </w:p>
        </w:tc>
        <w:tc>
          <w:tcPr>
            <w:tcW w:w="141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6CD4696" w14:textId="77777777" w:rsidR="00F73D8F" w:rsidRPr="000E60DD" w:rsidRDefault="00F73D8F">
            <w:pPr>
              <w:spacing w:after="0"/>
            </w:pPr>
          </w:p>
        </w:tc>
        <w:tc>
          <w:tcPr>
            <w:tcW w:w="311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C19DB23" w14:textId="77777777" w:rsidR="00F73D8F" w:rsidRPr="000E60DD" w:rsidRDefault="00F73D8F">
            <w:pPr>
              <w:spacing w:after="0"/>
            </w:pPr>
          </w:p>
        </w:tc>
        <w:tc>
          <w:tcPr>
            <w:tcW w:w="170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6F87DBF" w14:textId="77777777" w:rsidR="00F73D8F" w:rsidRPr="000E60DD" w:rsidRDefault="00F73D8F">
            <w:pPr>
              <w:spacing w:after="0"/>
            </w:pPr>
          </w:p>
        </w:tc>
      </w:tr>
      <w:tr w:rsidR="00F73D8F" w:rsidRPr="000E60DD" w14:paraId="25BEDD43" w14:textId="77777777">
        <w:trPr>
          <w:jc w:val="center"/>
        </w:trPr>
        <w:tc>
          <w:tcPr>
            <w:tcW w:w="56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E3B2260" w14:textId="77777777" w:rsidR="00F73D8F" w:rsidRPr="000E60DD" w:rsidRDefault="00000000">
            <w:pPr>
              <w:spacing w:after="0"/>
            </w:pPr>
            <w:r w:rsidRPr="000E60DD">
              <w:rPr>
                <w:rFonts w:eastAsia="Times New Roman" w:cs="Times New Roman"/>
                <w:sz w:val="15"/>
              </w:rPr>
              <w:t>8</w:t>
            </w:r>
          </w:p>
        </w:tc>
        <w:tc>
          <w:tcPr>
            <w:tcW w:w="368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DA2A03A" w14:textId="77777777" w:rsidR="00F73D8F" w:rsidRPr="000E60DD" w:rsidRDefault="00000000">
            <w:pPr>
              <w:spacing w:after="0"/>
            </w:pPr>
            <w:r w:rsidRPr="000E60DD">
              <w:rPr>
                <w:rFonts w:eastAsia="Times New Roman" w:cs="Times New Roman"/>
                <w:sz w:val="15"/>
              </w:rPr>
              <w:t>Kopie zapasowe konfiguracji i ustawień systemu</w:t>
            </w:r>
          </w:p>
        </w:tc>
        <w:tc>
          <w:tcPr>
            <w:tcW w:w="141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2E9CBE2" w14:textId="77777777" w:rsidR="00F73D8F" w:rsidRPr="000E60DD" w:rsidRDefault="00F73D8F">
            <w:pPr>
              <w:spacing w:after="0"/>
            </w:pPr>
          </w:p>
        </w:tc>
        <w:tc>
          <w:tcPr>
            <w:tcW w:w="311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E3F457D" w14:textId="77777777" w:rsidR="00F73D8F" w:rsidRPr="000E60DD" w:rsidRDefault="00F73D8F">
            <w:pPr>
              <w:spacing w:after="0"/>
            </w:pPr>
          </w:p>
        </w:tc>
        <w:tc>
          <w:tcPr>
            <w:tcW w:w="170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C59A294" w14:textId="77777777" w:rsidR="00F73D8F" w:rsidRPr="000E60DD" w:rsidRDefault="00F73D8F">
            <w:pPr>
              <w:spacing w:after="0"/>
            </w:pPr>
          </w:p>
        </w:tc>
      </w:tr>
      <w:tr w:rsidR="00F73D8F" w:rsidRPr="000E60DD" w14:paraId="4998776C" w14:textId="77777777">
        <w:trPr>
          <w:jc w:val="center"/>
        </w:trPr>
        <w:tc>
          <w:tcPr>
            <w:tcW w:w="56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63B107C" w14:textId="77777777" w:rsidR="00F73D8F" w:rsidRPr="000E60DD" w:rsidRDefault="00000000">
            <w:pPr>
              <w:spacing w:after="0"/>
            </w:pPr>
            <w:r w:rsidRPr="000E60DD">
              <w:rPr>
                <w:rFonts w:eastAsia="Times New Roman" w:cs="Times New Roman"/>
                <w:sz w:val="15"/>
              </w:rPr>
              <w:t>9</w:t>
            </w:r>
          </w:p>
        </w:tc>
        <w:tc>
          <w:tcPr>
            <w:tcW w:w="368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2F420EA" w14:textId="77777777" w:rsidR="00F73D8F" w:rsidRPr="000E60DD" w:rsidRDefault="00000000">
            <w:pPr>
              <w:spacing w:after="0"/>
            </w:pPr>
            <w:r w:rsidRPr="000E60DD">
              <w:rPr>
                <w:rFonts w:eastAsia="Times New Roman" w:cs="Times New Roman"/>
                <w:sz w:val="15"/>
              </w:rPr>
              <w:t>Instrukcja wykonywania i odtwarzania kopii konfiguracji i ustawień</w:t>
            </w:r>
          </w:p>
        </w:tc>
        <w:tc>
          <w:tcPr>
            <w:tcW w:w="141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A9F8FDE" w14:textId="77777777" w:rsidR="00F73D8F" w:rsidRPr="000E60DD" w:rsidRDefault="00F73D8F">
            <w:pPr>
              <w:spacing w:after="0"/>
            </w:pPr>
          </w:p>
        </w:tc>
        <w:tc>
          <w:tcPr>
            <w:tcW w:w="311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65F0FD7" w14:textId="77777777" w:rsidR="00F73D8F" w:rsidRPr="000E60DD" w:rsidRDefault="00F73D8F">
            <w:pPr>
              <w:spacing w:after="0"/>
            </w:pPr>
          </w:p>
        </w:tc>
        <w:tc>
          <w:tcPr>
            <w:tcW w:w="170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7EF7CED" w14:textId="77777777" w:rsidR="00F73D8F" w:rsidRPr="000E60DD" w:rsidRDefault="00F73D8F">
            <w:pPr>
              <w:spacing w:after="0"/>
            </w:pPr>
          </w:p>
        </w:tc>
      </w:tr>
      <w:tr w:rsidR="00F73D8F" w:rsidRPr="000E60DD" w14:paraId="095BCCB1" w14:textId="77777777">
        <w:trPr>
          <w:jc w:val="center"/>
        </w:trPr>
        <w:tc>
          <w:tcPr>
            <w:tcW w:w="56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92A5694" w14:textId="77777777" w:rsidR="00F73D8F" w:rsidRPr="000E60DD" w:rsidRDefault="00000000">
            <w:pPr>
              <w:spacing w:after="0"/>
            </w:pPr>
            <w:r w:rsidRPr="000E60DD">
              <w:rPr>
                <w:rFonts w:eastAsia="Times New Roman" w:cs="Times New Roman"/>
                <w:sz w:val="15"/>
              </w:rPr>
              <w:t>10</w:t>
            </w:r>
          </w:p>
        </w:tc>
        <w:tc>
          <w:tcPr>
            <w:tcW w:w="368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8485EA1" w14:textId="77777777" w:rsidR="00F73D8F" w:rsidRPr="000E60DD" w:rsidRDefault="00000000">
            <w:pPr>
              <w:spacing w:after="0"/>
            </w:pPr>
            <w:r w:rsidRPr="000E60DD">
              <w:rPr>
                <w:rFonts w:eastAsia="Times New Roman" w:cs="Times New Roman"/>
                <w:sz w:val="15"/>
              </w:rPr>
              <w:t>Wykaz treści multimedialnych zapisanych na urządzeniach dostarczonych przez Wykonawcę</w:t>
            </w:r>
          </w:p>
        </w:tc>
        <w:tc>
          <w:tcPr>
            <w:tcW w:w="141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B6331DC" w14:textId="77777777" w:rsidR="00F73D8F" w:rsidRPr="000E60DD" w:rsidRDefault="00F73D8F">
            <w:pPr>
              <w:spacing w:after="0"/>
            </w:pPr>
          </w:p>
        </w:tc>
        <w:tc>
          <w:tcPr>
            <w:tcW w:w="311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77CA9EC" w14:textId="77777777" w:rsidR="00F73D8F" w:rsidRPr="000E60DD" w:rsidRDefault="00F73D8F">
            <w:pPr>
              <w:spacing w:after="0"/>
            </w:pPr>
          </w:p>
        </w:tc>
        <w:tc>
          <w:tcPr>
            <w:tcW w:w="170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48FBD3E" w14:textId="77777777" w:rsidR="00F73D8F" w:rsidRPr="000E60DD" w:rsidRDefault="00F73D8F">
            <w:pPr>
              <w:spacing w:after="0"/>
            </w:pPr>
          </w:p>
        </w:tc>
      </w:tr>
      <w:tr w:rsidR="00F73D8F" w:rsidRPr="000E60DD" w14:paraId="263BE4F0" w14:textId="77777777">
        <w:trPr>
          <w:jc w:val="center"/>
        </w:trPr>
        <w:tc>
          <w:tcPr>
            <w:tcW w:w="56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1C85BA0" w14:textId="77777777" w:rsidR="00F73D8F" w:rsidRPr="000E60DD" w:rsidRDefault="00000000">
            <w:pPr>
              <w:spacing w:after="0"/>
            </w:pPr>
            <w:r w:rsidRPr="000E60DD">
              <w:rPr>
                <w:rFonts w:eastAsia="Times New Roman" w:cs="Times New Roman"/>
                <w:sz w:val="15"/>
              </w:rPr>
              <w:t>11</w:t>
            </w:r>
          </w:p>
        </w:tc>
        <w:tc>
          <w:tcPr>
            <w:tcW w:w="368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E6FBAE1" w14:textId="77777777" w:rsidR="00F73D8F" w:rsidRPr="000E60DD" w:rsidRDefault="00000000">
            <w:pPr>
              <w:spacing w:after="0"/>
            </w:pPr>
            <w:r w:rsidRPr="000E60DD">
              <w:rPr>
                <w:rFonts w:eastAsia="Times New Roman" w:cs="Times New Roman"/>
                <w:sz w:val="15"/>
              </w:rPr>
              <w:t>Oświadczenie Wykonawcy o posiadaniu praw / licencji do elementów osób trzecich w zakresie wymaganym umową</w:t>
            </w:r>
          </w:p>
        </w:tc>
        <w:tc>
          <w:tcPr>
            <w:tcW w:w="141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F611498" w14:textId="77777777" w:rsidR="00F73D8F" w:rsidRPr="000E60DD" w:rsidRDefault="00F73D8F">
            <w:pPr>
              <w:spacing w:after="0"/>
            </w:pPr>
          </w:p>
        </w:tc>
        <w:tc>
          <w:tcPr>
            <w:tcW w:w="311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A5FD04E" w14:textId="77777777" w:rsidR="00F73D8F" w:rsidRPr="000E60DD" w:rsidRDefault="00F73D8F">
            <w:pPr>
              <w:spacing w:after="0"/>
            </w:pPr>
          </w:p>
        </w:tc>
        <w:tc>
          <w:tcPr>
            <w:tcW w:w="170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8C705F2" w14:textId="77777777" w:rsidR="00F73D8F" w:rsidRPr="000E60DD" w:rsidRDefault="00F73D8F">
            <w:pPr>
              <w:spacing w:after="0"/>
            </w:pPr>
          </w:p>
        </w:tc>
      </w:tr>
      <w:tr w:rsidR="00F73D8F" w:rsidRPr="000E60DD" w14:paraId="7450D4DB" w14:textId="77777777">
        <w:trPr>
          <w:jc w:val="center"/>
        </w:trPr>
        <w:tc>
          <w:tcPr>
            <w:tcW w:w="56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2CAA4BA" w14:textId="77777777" w:rsidR="00F73D8F" w:rsidRPr="000E60DD" w:rsidRDefault="00000000">
            <w:pPr>
              <w:spacing w:after="0"/>
            </w:pPr>
            <w:r w:rsidRPr="000E60DD">
              <w:rPr>
                <w:rFonts w:eastAsia="Times New Roman" w:cs="Times New Roman"/>
                <w:sz w:val="15"/>
              </w:rPr>
              <w:t>12</w:t>
            </w:r>
          </w:p>
        </w:tc>
        <w:tc>
          <w:tcPr>
            <w:tcW w:w="368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31E4FBC" w14:textId="77777777" w:rsidR="00F73D8F" w:rsidRPr="000E60DD" w:rsidRDefault="00000000">
            <w:pPr>
              <w:spacing w:after="0"/>
            </w:pPr>
            <w:r w:rsidRPr="000E60DD">
              <w:rPr>
                <w:rFonts w:eastAsia="Times New Roman" w:cs="Times New Roman"/>
                <w:sz w:val="15"/>
              </w:rPr>
              <w:t>Inne dokumenty wymagane OPZ lub umową</w:t>
            </w:r>
          </w:p>
        </w:tc>
        <w:tc>
          <w:tcPr>
            <w:tcW w:w="141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CE5A2D0" w14:textId="77777777" w:rsidR="00F73D8F" w:rsidRPr="000E60DD" w:rsidRDefault="00F73D8F">
            <w:pPr>
              <w:spacing w:after="0"/>
            </w:pPr>
          </w:p>
        </w:tc>
        <w:tc>
          <w:tcPr>
            <w:tcW w:w="311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0A3ABED" w14:textId="77777777" w:rsidR="00F73D8F" w:rsidRPr="000E60DD" w:rsidRDefault="00F73D8F">
            <w:pPr>
              <w:spacing w:after="0"/>
            </w:pPr>
          </w:p>
        </w:tc>
        <w:tc>
          <w:tcPr>
            <w:tcW w:w="170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2077CF1" w14:textId="77777777" w:rsidR="00F73D8F" w:rsidRPr="000E60DD" w:rsidRDefault="00F73D8F">
            <w:pPr>
              <w:spacing w:after="0"/>
            </w:pPr>
          </w:p>
        </w:tc>
      </w:tr>
    </w:tbl>
    <w:p w14:paraId="5C02D550" w14:textId="77777777" w:rsidR="00F73D8F" w:rsidRPr="000E60DD" w:rsidRDefault="00000000">
      <w:r w:rsidRPr="000E60DD">
        <w:rPr>
          <w:rFonts w:eastAsia="Times New Roman" w:cs="Times New Roman"/>
          <w:sz w:val="16"/>
        </w:rPr>
        <w:t>Wykonawca potwierdza, że posiada lub uzyskał prawa do elementów osób trzecich w zakresie niezbędnym do prawidłowego działania systemu i udzielenia licencji określonej w § 16 umowy, a korzystanie przez Zamawiającego z treści w tym zakresie nie powoduje dodatkowych opłat okresowych ani abonamentowych. Wykonawca nie jest zobowiązany do przekazania plików źródłowych treści multimedialnych. Niniejszy protokół nie rozszerza zakresu licencji; jej zakres i moment udzielenia określa § 16 umowy.</w:t>
      </w:r>
    </w:p>
    <w:p w14:paraId="73BE434A" w14:textId="77777777" w:rsidR="00F73D8F" w:rsidRDefault="00000000">
      <w:pPr>
        <w:spacing w:after="20"/>
      </w:pPr>
      <w:r w:rsidRPr="000E60DD">
        <w:rPr>
          <w:rFonts w:eastAsia="Times New Roman" w:cs="Times New Roman"/>
          <w:sz w:val="17"/>
        </w:rPr>
        <w:t>Przekazał – przedstawiciel Wykonawcy: ...........................................................................................</w:t>
      </w:r>
      <w:r w:rsidRPr="000E60DD">
        <w:rPr>
          <w:rFonts w:eastAsia="Times New Roman" w:cs="Times New Roman"/>
          <w:sz w:val="17"/>
        </w:rPr>
        <w:br/>
        <w:t>Przyjął – przedstawiciel Zamawiającego: ............................................................................................</w:t>
      </w:r>
    </w:p>
    <w:sectPr w:rsidR="00F73D8F" w:rsidSect="00034616">
      <w:headerReference w:type="default" r:id="rId8"/>
      <w:footerReference w:type="default" r:id="rId9"/>
      <w:pgSz w:w="11906" w:h="16838"/>
      <w:pgMar w:top="850" w:right="1020" w:bottom="850" w:left="1020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6B1AE" w14:textId="77777777" w:rsidR="000C79EC" w:rsidRPr="000E60DD" w:rsidRDefault="000C79EC">
      <w:pPr>
        <w:spacing w:after="0"/>
      </w:pPr>
      <w:r w:rsidRPr="000E60DD">
        <w:separator/>
      </w:r>
    </w:p>
  </w:endnote>
  <w:endnote w:type="continuationSeparator" w:id="0">
    <w:p w14:paraId="5C4B7B3E" w14:textId="77777777" w:rsidR="000C79EC" w:rsidRPr="000E60DD" w:rsidRDefault="000C79EC">
      <w:pPr>
        <w:spacing w:after="0"/>
      </w:pPr>
      <w:r w:rsidRPr="000E60D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F4982" w14:textId="77777777" w:rsidR="00F73D8F" w:rsidRPr="000E60DD" w:rsidRDefault="00000000">
    <w:pPr>
      <w:pStyle w:val="Stopka"/>
      <w:jc w:val="center"/>
    </w:pPr>
    <w:r w:rsidRPr="000E60DD">
      <w:rPr>
        <w:rFonts w:eastAsia="Times New Roman" w:cs="Times New Roman"/>
        <w:sz w:val="15"/>
      </w:rPr>
      <w:t>MT.2370.02.2026 | Załącznik techniczny nr 6 do OPZ | Strona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1CACD" w14:textId="77777777" w:rsidR="000C79EC" w:rsidRPr="000E60DD" w:rsidRDefault="000C79EC">
      <w:pPr>
        <w:spacing w:after="0"/>
      </w:pPr>
      <w:r w:rsidRPr="000E60DD">
        <w:separator/>
      </w:r>
    </w:p>
  </w:footnote>
  <w:footnote w:type="continuationSeparator" w:id="0">
    <w:p w14:paraId="55CBA56E" w14:textId="77777777" w:rsidR="000C79EC" w:rsidRPr="000E60DD" w:rsidRDefault="000C79EC">
      <w:pPr>
        <w:spacing w:after="0"/>
      </w:pPr>
      <w:r w:rsidRPr="000E60D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7221D" w14:textId="72DE5E85" w:rsidR="00F73D8F" w:rsidRPr="000E60DD" w:rsidRDefault="00000000">
    <w:pPr>
      <w:pStyle w:val="Nagwek"/>
      <w:jc w:val="right"/>
    </w:pPr>
    <w:r w:rsidRPr="000E60DD">
      <w:rPr>
        <w:rFonts w:eastAsia="Times New Roman" w:cs="Times New Roman"/>
        <w:sz w:val="15"/>
      </w:rPr>
      <w:t>Załącznik techniczny nr 6 do OPZ</w:t>
    </w:r>
    <w:r w:rsidRPr="000E60DD">
      <w:rPr>
        <w:rFonts w:eastAsia="Times New Roman" w:cs="Times New Roman"/>
        <w:sz w:val="15"/>
      </w:rPr>
      <w:br/>
      <w:t>MT.2370.02.2026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83931181">
    <w:abstractNumId w:val="8"/>
  </w:num>
  <w:num w:numId="2" w16cid:durableId="503593529">
    <w:abstractNumId w:val="6"/>
  </w:num>
  <w:num w:numId="3" w16cid:durableId="2110074794">
    <w:abstractNumId w:val="5"/>
  </w:num>
  <w:num w:numId="4" w16cid:durableId="1790661243">
    <w:abstractNumId w:val="4"/>
  </w:num>
  <w:num w:numId="5" w16cid:durableId="1604343354">
    <w:abstractNumId w:val="7"/>
  </w:num>
  <w:num w:numId="6" w16cid:durableId="32115149">
    <w:abstractNumId w:val="3"/>
  </w:num>
  <w:num w:numId="7" w16cid:durableId="2038965021">
    <w:abstractNumId w:val="2"/>
  </w:num>
  <w:num w:numId="8" w16cid:durableId="106194588">
    <w:abstractNumId w:val="1"/>
  </w:num>
  <w:num w:numId="9" w16cid:durableId="7203990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C4E93"/>
    <w:rsid w:val="000C79EC"/>
    <w:rsid w:val="000E60DD"/>
    <w:rsid w:val="0015074B"/>
    <w:rsid w:val="0029639D"/>
    <w:rsid w:val="00326F90"/>
    <w:rsid w:val="003A2789"/>
    <w:rsid w:val="00575795"/>
    <w:rsid w:val="009239D9"/>
    <w:rsid w:val="009E6114"/>
    <w:rsid w:val="00AA1D8D"/>
    <w:rsid w:val="00B47730"/>
    <w:rsid w:val="00CA3090"/>
    <w:rsid w:val="00CB0664"/>
    <w:rsid w:val="00CC27C7"/>
    <w:rsid w:val="00D06D86"/>
    <w:rsid w:val="00D52757"/>
    <w:rsid w:val="00DD0ED3"/>
    <w:rsid w:val="00F73D8F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4FF320"/>
  <w14:defaultImageDpi w14:val="300"/>
  <w15:docId w15:val="{F6CADB92-7450-4301-BC75-3F3FA52D1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pPr>
      <w:spacing w:after="40" w:line="240" w:lineRule="auto"/>
    </w:pPr>
    <w:rPr>
      <w:rFonts w:ascii="Times New Roman" w:hAnsi="Times New Roman"/>
      <w:sz w:val="18"/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rPr>
      <w:b/>
      <w:bCs/>
      <w:color w:val="4F81BD" w:themeColor="accent1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FUHeading">
    <w:name w:val="PFUHeading"/>
    <w:pPr>
      <w:spacing w:before="100" w:after="60"/>
    </w:pPr>
    <w:rPr>
      <w:rFonts w:ascii="Times New Roman" w:hAnsi="Times New Roman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307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Komenda Miejska PSP Legnica</cp:lastModifiedBy>
  <cp:revision>8</cp:revision>
  <dcterms:created xsi:type="dcterms:W3CDTF">2026-08-26T08:00:00Z</dcterms:created>
  <dcterms:modified xsi:type="dcterms:W3CDTF">2026-08-27T07:39:00Z</dcterms:modified>
  <cp:category/>
</cp:coreProperties>
</file>